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林秋芳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100162—001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学术英语Ⅳ-英语综合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1~15周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林秋芳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泰州-J2-504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